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9629115" name="ebcc8b80-485b-11f0-87af-f3b063967e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2817198" name="ebcc8b80-485b-11f0-87af-f3b063967e0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0679058" name="efd25c50-485b-11f0-91fb-97820524f7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4133645" name="efd25c50-485b-11f0-91fb-97820524f7f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 Ringstrasse 6, 8903 Birmensdorf</w:t>
          </w:r>
        </w:p>
        <w:p>
          <w:pPr>
            <w:spacing w:before="0" w:after="0"/>
          </w:pPr>
          <w:r>
            <w:t>267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